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Aussen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2804787" name="e083cc9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9295685" name="e083cc90-d40e-11f0-aeb1-ebdc2ba506c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7996888" name="67ff7c0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5218369" name="67ff7c00-d40f-11f0-aeb1-ebdc2ba506c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4779401" name="b01b6a3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991801" name="b01b6a30-d40f-11f0-aeb1-ebdc2ba506c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PAK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Isolation</w:t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7027489" name="f96db58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736332" name="f96db580-d40f-11f0-aeb1-ebdc2ba506c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 lose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3728238" name="3fcf4980-d410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81985" name="3fcf4980-d410-11f0-aeb1-ebdc2ba506c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Keller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7382166" name="1e52c9c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328699" name="1e52c9c0-d411-11f0-aeb1-ebdc2ba506c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9500107" name="7858747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6750175" name="78587470-d415-11f0-aeb1-ebdc2ba506c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0652372" name="bd91adb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697353" name="bd91adb0-d418-11f0-aeb1-ebdc2ba506c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4994540" name="ff28c15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100375" name="ff28c150-d418-11f0-aeb1-ebdc2ba506c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0839743" name="65a9eb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308595" name="65a9ebe0-d412-11f0-aeb1-ebdc2ba506c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8585036" name="8ab0b8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2114263" name="8ab0b8f0-d413-11f0-aeb1-ebdc2ba506c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9757984" name="5c3b1e8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1505715" name="5c3b1e80-d417-11f0-aeb1-ebdc2ba506c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2131465" name="cf7342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782784" name="cf7342f0-d413-11f0-aeb1-ebdc2ba506c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840998" name="1f2aabd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1053718" name="1f2aabd0-d414-11f0-aeb1-ebdc2ba506c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Kamin</w:t>
            </w:r>
          </w:p>
        </w:tc>
        <w:tc>
          <w:p>
            <w:pPr>
              <w:spacing w:before="0" w:after="0" w:line="240" w:lineRule="auto"/>
            </w:pPr>
            <w:r>
              <w:t>Brandschutzklappen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8136822" name="2d9e5bc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2647125" name="2d9e5bc0-d415-11f0-aeb1-ebdc2ba506c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5021325" name="aca9b45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5894012" name="aca9b450-d415-11f0-aeb1-ebdc2ba506c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118863" name="d8f689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5693439" name="d8f68910-d416-11f0-aeb1-ebdc2ba506c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Noden</w:t>
            </w:r>
          </w:p>
        </w:tc>
        <w:tc>
          <w:p>
            <w:pPr>
              <w:spacing w:before="0" w:after="0" w:line="240" w:lineRule="auto"/>
            </w:pPr>
            <w:r>
              <w:t>Asbesthaltig</w:t>
            </w:r>
          </w:p>
        </w:tc>
        <w:tc>
          <w:p>
            <w:pPr>
              <w:spacing w:before="0" w:after="0" w:line="240" w:lineRule="auto"/>
            </w:pPr>
            <w:r>
              <w:t>Elektroofen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2862108" name="6a0db700-d419-11f0-ba56-a9a52f3e9c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781548" name="6a0db700-d419-11f0-ba56-a9a52f3e9c7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Bodenbelag Gang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1916551" name="907cb5b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5222074" name="907cb5b0-d411-11f0-aeb1-ebdc2ba506c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487</w:t>
          </w:r>
        </w:p>
        <w:p>
          <w:pPr>
            <w:spacing w:before="0" w:after="0"/>
          </w:pPr>
          <w:r>
            <w:t>DN 487 Landwasserstrasse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